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2358022" name="988c1e20-cc34-11ef-bb8d-b5ee8b2f26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92689" name="988c1e20-cc34-11ef-bb8d-b5ee8b2f26bb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9478298" name="b5dc63e0-cc34-11ef-b820-c33840b517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7657242" name="b5dc63e0-cc34-11ef-b820-c33840b517f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8118963" name="d8b067e0-cc34-11ef-ba4b-99b142ade0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9650858" name="d8b067e0-cc34-11ef-ba4b-99b142ade09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7524558" name="012aa640-cc35-11ef-9a5b-235d00ccf6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1287059" name="012aa640-cc35-11ef-9a5b-235d00ccf67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7737836" name="7463b840-cc35-11ef-a25d-f5a0c777ae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8029324" name="7463b840-cc35-11ef-a25d-f5a0c777ae09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Asbestkarton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2450226" name="3941c7c0-cc35-11ef-bf18-27a3f64d2b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2079303" name="3941c7c0-cc35-11ef-bf18-27a3f64d2b4f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8189296" name="929dc1c0-cc35-11ef-9e51-23872a2a1d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6984797" name="929dc1c0-cc35-11ef-9e51-23872a2a1dc4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0693307" name="a7cb5b70-cc35-11ef-ba27-bf4f15d9bd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1470199" name="a7cb5b70-cc35-11ef-ba27-bf4f15d9bdf6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7364718" name="cea97600-cc35-11ef-8629-6fbcec92a2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964209" name="cea97600-cc35-11ef-8629-6fbcec92a2e0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3994247" name="e9dd4460-cc35-11ef-900b-d75de8ac85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217186" name="e9dd4460-cc35-11ef-900b-d75de8ac855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4382200" name="2a116ca0-cc36-11ef-b23a-9d658b34a9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0745229" name="2a116ca0-cc36-11ef-b23a-9d658b34a9f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3709210" name="4eadd490-cc36-11ef-9bb1-63115b8f9e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4326360" name="4eadd490-cc36-11ef-9bb1-63115b8f9ee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4168086" name="67a79170-cc36-11ef-bbdc-ffc0567ea8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5098006" name="67a79170-cc36-11ef-bbdc-ffc0567ea88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6810051" name="ab871900-cc37-11ef-bf88-25bcc9671b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3090429" name="ab871900-cc37-11ef-bf88-25bcc9671b1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Hobbyraum / Eingang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8287863" name="23a38a90-cc38-11ef-b5f1-b5626cf86e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0985563" name="23a38a90-cc38-11ef-b5f1-b5626cf86e7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UH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Kamin Rohr Ummantelung </w:t>
            </w:r>
          </w:p>
        </w:tc>
        <w:tc>
          <w:p>
            <w:pPr>
              <w:spacing w:before="0" w:after="0" w:line="240" w:lineRule="auto"/>
            </w:pPr>
            <w:r>
              <w:t>Asbestkarton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2884637" name="d27427b0-cc37-11ef-943a-1970be2292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7588381" name="d27427b0-cc37-11ef-943a-1970be22920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Abwasserrohr 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0949827" name="f5bff3c0-cc37-11ef-898f-95dd184f0e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7974652" name="f5bff3c0-cc37-11ef-898f-95dd184f0ec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Hobbyraum / Eingang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9367985" name="3d897c30-cc38-11ef-9d68-29bf821526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4236966" name="3d897c30-cc38-11ef-9d68-29bf8215266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2219660" name="6487c8f0-cc38-11ef-9bf4-25457687e8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7378293" name="6487c8f0-cc38-11ef-9bf4-25457687e88f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7765945" name="a54a4e80-cc38-11ef-9bcc-2de93b3cdc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7865030" name="a54a4e80-cc38-11ef-9bcc-2de93b3cdcb0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EG/OG /DG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525666" name="c46ce340-cc38-11ef-9f84-3fc5824efd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3057738" name="c46ce340-cc38-11ef-9f84-3fc5824efd2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Rosenbergstrasse 29, 8370 Sirnach </w:t>
          </w:r>
        </w:p>
        <w:p>
          <w:pPr>
            <w:spacing w:before="0" w:after="0"/>
          </w:pPr>
          <w:r>
            <w:t>80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footer.xml" Type="http://schemas.openxmlformats.org/officeDocument/2006/relationships/footer" Id="rId25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